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34166" name="167d0db0-ef6e-11ef-bea8-b7bc92b684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075469" name="167d0db0-ef6e-11ef-bea8-b7bc92b684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415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659723" name="6ab3e430-ef6e-11ef-aba3-87cc20a48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052219" name="6ab3e430-ef6e-11ef-aba3-87cc20a4886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414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791875" name="a8dc5df0-ef6e-11ef-8a69-796e3ab4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676867" name="a8dc5df0-ef6e-11ef-8a69-796e3ab428a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8670925" name="dc05e6b0-ef6e-11ef-97e2-6b086219b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5525" name="dc05e6b0-ef6e-11ef-97e2-6b086219b55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409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40300" name="49c4b050-ef6f-11ef-9fda-8386dd8a5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466715" name="49c4b050-ef6f-11ef-9fda-8386dd8a53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820701" name="942b2ac0-ef6f-11ef-915a-dfe1c02b0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863177" name="942b2ac0-ef6f-11ef-915a-dfe1c02b09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 Wäschelager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6838408" name="fefd0da0-ef6f-11ef-aca1-b7bccb68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947703" name="fefd0da0-ef6f-11ef-aca1-b7bccb685a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 315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148880" name="633aaca0-ef70-11ef-95c4-2b5a09263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50195" name="633aaca0-ef70-11ef-95c4-2b5a0926373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610383" name="a1f55440-ef70-11ef-a4bc-73c58a6a47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459145" name="a1f55440-ef70-11ef-a4bc-73c58a6a473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Zimmer 304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571199" name="e8608530-ef70-11ef-ad80-a927fc9af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227875" name="e8608530-ef70-11ef-ad80-a927fc9aff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 303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448271" name="24b21c10-ef71-11ef-b2e9-59774a10f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24262" name="24b21c10-ef71-11ef-b2e9-59774a10f9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035311" name="74988430-ef71-11ef-8610-b3542ac1e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895290" name="74988430-ef71-11ef-8610-b3542ac1e6a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 204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448667" name="c6cb9b70-ef71-11ef-a1a8-3f9d2fb772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400233" name="c6cb9b70-ef71-11ef-a1a8-3f9d2fb7721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216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563986" name="14459770-ef72-11ef-946d-e39fb8ec1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593504" name="14459770-ef72-11ef-946d-e39fb8ec15f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214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708642" name="80ce2b00-ef72-11ef-b197-51bc629e0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803617" name="80ce2b00-ef72-11ef-b197-51bc629e0d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Zimmer 214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0709607" name="a41b2f90-ef72-11ef-b384-ef5671599f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208260" name="a41b2f90-ef72-11ef-b384-ef5671599f4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Zimmer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718941" name="00c85060-ef73-11ef-a0e3-3b811d5d6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235481" name="00c85060-ef73-11ef-a0e3-3b811d5d6d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5009148" name="3c806660-ef73-11ef-91ac-7f2bcdaaa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03761" name="3c806660-ef73-11ef-91ac-7f2bcdaaa7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Kleines Büro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5138914" name="92845bc0-ef73-11ef-989f-cb8d3a1b2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495969" name="92845bc0-ef73-11ef-989f-cb8d3a1b27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Speisesaal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242708" name="e7db2130-ef73-11ef-be4b-59a532cc7d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236298" name="e7db2130-ef73-11ef-be4b-59a532cc7d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Sitzecke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827926" name="3a1f0150-ef74-11ef-96a9-9384046a5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980414" name="3a1f0150-ef74-11ef-96a9-9384046a5f3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 BLH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99779" name="895cf470-ef74-11ef-ace3-6937549ce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836002" name="895cf470-ef74-11ef-ace3-6937549ceb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715136" name="d2c25290-ef74-11ef-be1f-950db4770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109899" name="d2c25290-ef74-11ef-be1f-950db477051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Zimmer 102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0502710" name="17d8a1e0-ef75-11ef-a3f0-4790b74f0d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834106" name="17d8a1e0-ef75-11ef-a3f0-4790b74f0db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Fenster links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009144" name="ce3226a0-ef75-11ef-bdb6-e5f6423a7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069705" name="ce3226a0-ef75-11ef-bdb6-e5f6423a73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Fenster rechts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532719" name="f44920a0-ef75-11ef-8212-9f3dc34ee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343448" name="f44920a0-ef75-11ef-8212-9f3dc34ee3b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048446" name="101892c0-ef76-11ef-aa3e-3d5398d67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489291" name="101892c0-ef76-11ef-aa3e-3d5398d67c3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338094" name="5b382400-ef76-11ef-a7ef-5d8f3c7e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25568" name="5b382400-ef76-11ef-a7ef-5d8f3c7eabc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Garderobe Frauen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910374" name="d64e74a0-ef76-11ef-9480-77e1129b8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989047" name="d64e74a0-ef76-11ef-9480-77e1129b87b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0397324" name="18cfc130-ef77-11ef-b3fc-47b00d3207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346002" name="18cfc130-ef77-11ef-b3fc-47b00d32075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Kanzleistrasse 19, 8004 Zürich </w:t>
          </w:r>
        </w:p>
        <w:p>
          <w:pPr>
            <w:spacing w:before="0" w:after="0"/>
          </w:pPr>
          <w:r>
            <w:t>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